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5557387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161104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8100247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7154174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424732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124916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8007255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003359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1914251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630099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176087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003603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900828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057098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8467948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705447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4795861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658140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3824454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951525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0365122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986704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3869001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302787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4622418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312741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1713340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016876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9912031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283891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2118298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135528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